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进货检验记录</w:t>
      </w:r>
    </w:p>
    <w:p>
      <w:r>
        <w:t>记录编号：FM-094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</w:tblGrid>
      <w:tr>
        <w:tc>
          <w:tcPr>
            <w:tcW w:type="dxa" w:w="831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物料名称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供应商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检验项目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检验结果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判定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检验员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表单编号：FM-094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